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2001524" name="019dde8d-0dff-76c0-b028-c872327cc0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3994990" name="019dde8d-0dff-76c0-b028-c872327cc0e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5962284" name="019dde8d-8031-7ed3-bcd0-7aa80a5efc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1234112" name="019dde8d-8031-7ed3-bcd0-7aa80a5efc2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9845485" name="019dde93-2387-7358-9017-f18699c327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3184509" name="019dde93-2387-7358-9017-f18699c3274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3340808" name="019dde93-5979-7f35-a70d-c2bf7b4cb7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1339777" name="019dde93-5979-7f35-a70d-c2bf7b4cb75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Zunftgässli 1B, 6331 Hünenberg</w:t>
          </w:r>
        </w:p>
        <w:p>
          <w:pPr>
            <w:spacing w:before="0" w:after="0"/>
          </w:pPr>
          <w:r>
            <w:t>DN 886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